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MS-TPL-003 — Horizontal Directional Drilling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MS-TPL-003-WP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Horizontal Directional Drilling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Reka bentuk dan utility kelegaan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Horizontal Directional Drilling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Tapak dan fluid kawalan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Horizontal Directional Drilling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Lubang pandu</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Horizontal Directional Drilling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Reaming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Horizontal Directional Drilling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Paip produk dan tarik head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Horizontal Directional Drilling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Pullback dan as-built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Horizontal Directional Drilling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Terlanggar utiliti</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Horizontal Directional Drilling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Inadvertent drilling-fluid return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Horizontal Directional Drilling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tarik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Horizontal Directional Drilling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Peralatan berputar</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Horizontal Directional Drilling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Open air crossing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Horizontal Directional Drilling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Terlanggar utiliti</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Horizontal Directional Drilling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Inadvertent drilling-fluid return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Horizontal Directional Drilling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tarik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Horizontal Directional Drilling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Peralatan berputar</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Horizontal Directional Drilling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Open air crossing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Reka bentuk dan utility kelegaan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reka bentuk dan utility kelegaan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Tapak dan fluid kawalan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tapak dan fluid kawalan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Lubang pandu</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lubang pandu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Reaming</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reaming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Paip produk dan tarik head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paip produk dan tarik head berdasarkan penyerahan bahan dan dokumen penghantaran yang diluluskan. Sahkan pengilang, jenis, gred, saiz, kelompok, kuantiti, pengenalan, penyimpanan dan keadaan nyata sebelum bahan digunakan dalam kerja.</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Pullback dan as-built</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pullback dan as-built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Paip produk</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Bendalir penggerudian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Reamer dan swivel consumables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Pipe salutan baiki bahan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Jalankan grouting seperti ditetapkan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HDD gerudi pasang rigging</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Mud mixing dan recycling tanam</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Walkover atau wireline locator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Reamers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Pipe rollers dan pullback head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Horizontal Directional Drilling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